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8541817" name="cd0593e0-3168-11f0-91b3-83a8b117ae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398396" name="cd0593e0-3168-11f0-91b3-83a8b117ae7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86609" name="e78e0710-3168-11f0-a733-f3403c3c3a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743863" name="e78e0710-3168-11f0-a733-f3403c3c3a5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570189" name="01d55d20-316a-11f0-bc8a-dba5ea6f8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792794" name="01d55d20-316a-11f0-bc8a-dba5ea6f870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2717492" name="64ca4f80-316a-11f0-ae8e-9b3a2fa4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438069" name="64ca4f80-316a-11f0-ae8e-9b3a2fa4472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000314" name="e8e6b1e0-316b-11f0-8c2f-f746e9232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252384" name="e8e6b1e0-316b-11f0-8c2f-f746e9232b9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2749844" name="fb095580-316b-11f0-90f3-a9ae364478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576988" name="fb095580-316b-11f0-90f3-a9ae364478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480553" name="0ef93f10-316c-11f0-81b4-33694833c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085080" name="0ef93f10-316c-11f0-81b4-33694833cc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681537" name="2a607980-316c-11f0-915b-d98f9da651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16639" name="2a607980-316c-11f0-915b-d98f9da651a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353810" name="3f260290-316c-11f0-ba9d-7d5532fc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196502" name="3f260290-316c-11f0-ba9d-7d5532fcd55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1473138" name="5010e980-316c-11f0-a0a3-3751be0c3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96781" name="5010e980-316c-11f0-a0a3-3751be0c388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1065458" name="6c5eda70-316c-11f0-94b6-07024eb4d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332354" name="6c5eda70-316c-11f0-94b6-07024eb4de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6940006" name="7f95d440-316c-11f0-80b6-d9da2e131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208938" name="7f95d440-316c-11f0-80b6-d9da2e131f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342043" name="a6b95c40-316c-11f0-8307-4b59c0d0df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537925" name="a6b95c40-316c-11f0-8307-4b59c0d0dfb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388101" name="0b726cd0-316d-11f0-bb3f-21f7ab356d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4619" name="0b726cd0-316d-11f0-bb3f-21f7ab356d3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470245" name="cd89c5c0-316d-11f0-8de9-c9b646bc35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246476" name="cd89c5c0-316d-11f0-8de9-c9b646bc358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Schweinestall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3289062" name="054bc260-316e-11f0-9731-17641e4f48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379789" name="054bc260-316e-11f0-9731-17641e4f48d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Schweinestall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68819010" name="3782fbe0-316e-11f0-aa3e-9f7b58dc6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915324" name="3782fbe0-316e-11f0-aa3e-9f7b58dc673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spezielle Mörtel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026858" name="bf92d500-316e-11f0-a6ca-710f235acc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424978" name="bf92d500-316e-11f0-a6ca-710f235acc8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Buttenberg 5, 6247 Schötz</w:t>
          </w:r>
        </w:p>
        <w:p>
          <w:pPr>
            <w:spacing w:before="0" w:after="0"/>
          </w:pPr>
          <w:r>
            <w:t>281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